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Asbestkissen</w:t>
            </w:r>
          </w:p>
          <w:p>
            <w:pPr>
              <w:spacing w:before="0" w:after="0"/>
            </w:pPr>
            <w:r>
              <w:t>Traffo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9036553" name="b1586010-2a73-11f0-b099-89d5ae66b7b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1814305" name="b1586010-2a73-11f0-b099-89d5ae66b7b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32619467" name="b72a6560-2a73-11f0-9d16-bb30aa67985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1832203" name="b72a6560-2a73-11f0-9d16-bb30aa67985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1103</w:t>
            </w:r>
          </w:p>
          <w:p>
            <w:pPr>
              <w:spacing w:before="0" w:after="0"/>
            </w:pPr>
            <w:r>
              <w:t>1103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57362798" name="8450cd30-2a7a-11f0-8fb4-eb2cbeea1b3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4221540" name="8450cd30-2a7a-11f0-8fb4-eb2cbeea1b3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0154857" name="95341300-2a7a-11f0-b031-adb1d1642fc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6396728" name="95341300-2a7a-11f0-b031-adb1d1642fc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1OG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Verdacht auf Brandschutzplatte etc</w:t>
            </w:r>
          </w:p>
          <w:p>
            <w:pPr>
              <w:spacing w:before="0" w:after="0"/>
            </w:pPr>
            <w:r>
              <w:t>Brandabschnitte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9883691" name="84c40f20-2a7f-11f0-baeb-e51fd800529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0095397" name="84c40f20-2a7f-11f0-baeb-e51fd800529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59468524" name="8dfc49e0-2a7f-11f0-aca5-a7f44fea738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7886515" name="8dfc49e0-2a7f-11f0-aca5-a7f44fea738f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Verdacht auf FCKW</w:t>
            </w:r>
          </w:p>
          <w:p>
            <w:pPr>
              <w:spacing w:before="0" w:after="0"/>
            </w:pPr>
            <w:r>
              <w:t>Rohrisolation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19504864" name="cf61d3f0-2a84-11f0-bda7-2f7bb86833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31909609" name="cf61d3f0-2a84-11f0-bda7-2f7bb86833e2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6318177" name="d75de530-2a84-11f0-aa65-a5d1622c5a7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9263193" name="d75de530-2a84-11f0-aa65-a5d1622c5a73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bleihaltige Elektroisolationsrohre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19030011" name="fdb83120-2a81-11f0-b01f-15b3a1043ec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2165453" name="fdb83120-2a81-11f0-b01f-15b3a1043ec1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66921018" name="038358a0-2a82-11f0-b69a-6b92dce22b7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3393425" name="038358a0-2a82-11f0-b69a-6b92dce22b7a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Blei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Verdacht auf FCKW</w:t>
            </w:r>
          </w:p>
          <w:p>
            <w:pPr>
              <w:spacing w:before="0" w:after="0"/>
            </w:pPr>
            <w:r>
              <w:t>Kühlzellendämmung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17510503" name="a72d94b0-2a83-11f0-8912-19277c0986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9738831" name="a72d94b0-2a83-11f0-8912-19277c0986bc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3880394" name="c63aa5a0-2a83-11f0-b26f-3b3ae1789bf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2715171" name="c63aa5a0-2a83-11f0-b26f-3b3ae1789bf8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FCKW: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Belmont</w:t>
            </w:r>
          </w:p>
          <w:p>
            <w:pPr>
              <w:spacing w:before="0" w:after="0"/>
            </w:pPr>
            <w:r>
              <w:t>2004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umgebaut nach 1990</w:t>
            </w:r>
          </w:p>
          <w:p>
            <w:pPr>
              <w:spacing w:before="0" w:after="0"/>
            </w:pPr>
            <w:r>
              <w:t>ganzes Zimmer 2004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6199137" name="10cba090-2a86-11f0-922b-f536d05bf8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23191989" name="10cba090-2a86-11f0-922b-f536d05bf877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78801644" name="15e32f80-2a86-11f0-99fd-91e27f345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46113200" name="15e32f80-2a86-11f0-99fd-91e27f345e13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Zigarrenlounge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83456108" name="91b141f0-2a87-11f0-923c-d99a0fda4f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7202205" name="91b141f0-2a87-11f0-923c-d99a0fda4fe2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17809220" name="73814a90-2a87-11f0-b9ff-730d0688ae1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371346" name="73814a90-2a87-11f0-b9ff-730d0688ae13.jp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Zigarrenlounge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Verkleidungsholz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69860187" name="cbaeba30-2a88-11f0-b698-49c8949d67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0600099" name="cbaeba30-2a88-11f0-b698-49c8949d6770.jp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94163613" name="d170b9f0-2a88-11f0-9e39-f5999c6d72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5363792" name="d170b9f0-2a88-11f0-9e39-f5999c6d72b6.jpg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</w:tbl>
    <w:sectPr>
      <w:headerReference w:type="default" r:id="rId3"/>
      <w:footerReference w:type="default" r:id="rId2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Waldhaus Flims</w:t>
          </w:r>
        </w:p>
        <w:p>
          <w:pPr>
            <w:spacing w:before="0" w:after="0"/>
          </w:pPr>
          <w:r>
            <w:t>262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footer.xml" Type="http://schemas.openxmlformats.org/officeDocument/2006/relationships/footer" Id="rId2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